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AFTER-SALES SERVICE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SOP-CUS-040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after-sales service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after-sales service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after-sales service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SOP-CUS-040  |  After-sales Service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