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AS-BUILT DRAWINGS AND OPERATION MANUALS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SOP-PRO-075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as-built drawings and operation manuals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as-built drawings and operation manuals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as-built drawings and operation manuals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SOP-PRO-075  |  As-built Drawings and Operation Manuals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