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BID OR NO-BID ASSESSMENT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SOP-TEN-044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bid or no-bid assessment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bid or no-bid assessment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bid or no-bid assessment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SOP-TEN-044  |  Bid or No-Bid Assessment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