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PERFORMANCE BOND, INSURANCE AND CONTRACT DOCUMENTS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SOP-CON-055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performance bond, insurance and contract documents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performance bond, insurance and contract documents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performance bond, insurance and contract documents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SOP-CON-055  |  Performance Bond, Insurance and Contract Documents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