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FACADE, WINDOW AND GLAZING INSTALLATION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SOP-QUA-195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facade, window and glazing installation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facade, window and glazing installation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facade, window and glazing installation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SOP-QUA-195  |  Facade, Window and Glazing Installation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