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ARCHITECTURAL FINISHES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SOP-OPE-196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architectural finishes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architectural finishes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architectural finishes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SOP-OPE-196  |  Architectural Finishes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