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ROOFING AND WATERPROOFING WORKS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SOP-QUA-194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roofing and waterproofing works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roofing and waterproofing works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roofing and waterproofing works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SOP-QUA-194  |  Roofing and Waterproofing Works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