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PRE-HANDOVER INSPECTION AND SNAGGING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SOP-QUA-197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Works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pre-handover inspection and snagging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pre-handover inspection and snagging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pre-handover inspection and snagging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SOP-QUA-197  |  Pre-handover Inspection and Snagging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