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DRAINAGE AND SEWER CONSTRUCTION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SOP-OPE-190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Civil and Infrastructure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drainage and sewer construction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drainage and sewer construction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drainage and sewer construction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SOP-OPE-190  |  Drainage and Sewer Construction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