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EARTHWORKS, CUTTING AND FILLING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SOP-OPE-187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Civil and Infrastructure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earthworks, cutting and filling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earthworks, cutting and filling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earthworks, cutting and filling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SOP-OPE-187  |  Earthworks, Cutting and Filling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