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SITE SURVEY, DATUM CONTROL AND SETTING-OUT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SOP-QUA-186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site survey, datum control and setting-out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site survey, datum control and setting-out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site survey, datum control and setting-out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SOP-QUA-186  |  Site Survey, Datum Control and Setting-out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