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AUTHORITY SUBMISSION PREPARATION AND TRACKING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SOP-ADM-183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Consultant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authority submission preparation and tracking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authority submission preparation and tracking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authority submission preparation and tracking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SOP-ADM-183  |  Authority Submission Preparation and Tracking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