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MULTIDISCIPLINARY DESIGN COORDINATION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SOP-PRO-181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Consultant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multidisciplinary design coordination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multidisciplinary design coordination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multidisciplinary design coordination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SOP-PRO-181  |  Multidisciplinary Design Coordination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