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CONSULTANCY SCOPE REVIEW AND APPOINTMENT ACCEPTANCE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SOP-CON-180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Contract Administration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Construction Consultant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consultancy scope review and appointment acceptance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consultancy scope review and appointment acceptance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consultancy scope review and appointment acceptance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Ready workfront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area with adequate access, information, materials, resources and safety controls.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jec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scope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confirms scope, location, drawings, specifications and acceptance criteria.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and check readiness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method, schedule, resources, permits, risk assessment and inspection plan.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Execute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workfront, materials, equipment and interfaces before work.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executes in the approved sequence and records progress and changes.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Rejected work is rectified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the output and approves handover.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project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hands over completion records, closes issues and updates the project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plan, progress records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SOP-CON-180  |  Consultancy Scope Review and Appointment Acceptance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