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SITE SUPERVISION AND CONSULTANT INSTRUCTIONS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SOP-OPE-184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Consultant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site supervision and consultant instructions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site supervision and consultant instructions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site supervision and consultant instructions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SOP-OPE-184  |  Site Supervision and Consultant Instructions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