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WORK INSPECTION AND PAYMENT CERTIFICATION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SOP-CON-185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Consultant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work inspection and payment certification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work inspection and payment certification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work inspection and payment certification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SOP-CON-185  |  Work Inspection and Payment Certification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