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RETAIL AND DISTRIBUTION CHANNEL SALES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SOP-SAL-080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retail and distribution channel sales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retail and distribution channel sales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retail and distribution channel sales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SOP-SAL-080  |  Retail and Distribution Channel Sales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