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PERSONAL DATA AND CONSENT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SOP-INF-083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personal data and consent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personal data and consent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personal data and consent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SOP-INF-083  |  Customer Personal Data and Consent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