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CONSUMER ORDER FULFILMENT AND DELIVERY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SOP-OPE-081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consumer order fulfilment and delivery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consumer order fulfilment and delivery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consumer order fulfilment and delivery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SOP-OPE-081  |  Consumer Order Fulfilment and Delivery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