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CONSUMER RETURNS, REFUNDS AND DISPUTES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SOP-CUS-084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consumer returns, refunds and disputes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consumer returns, refunds and disputes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consumer returns, refunds and disputes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SOP-CUS-084  |  Consumer Returns, Refunds and Disputes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