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LETTER OF AWARD AND CONTRACT REVIEW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SOP-CON-054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letter of award and contract review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letter of award and contract review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letter of award and contract review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SOP-CON-054  |  Letter of Award and Contract Review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