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CORRECTIVE AND PREVENTIVE ACTION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SOP-QUA-018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corrective and preventive action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corrective and preventive action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corrective and preventive action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Trigger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request or event that formally starts the process.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general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and registers the request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reviews scope, information, risks, resources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prepares a simple plan and obtains required authorisation.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completes the action and records contemporaneous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assesses the output.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accepts the output and the coordinator informs relevant parties.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request and retains records and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review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SOP-QUA-018  |  Corrective and Preventive Action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