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COMPLAINT HANDLING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SOP-OPE-011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complaint handling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complaint handling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complaint handling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SOP-OPE-011  |  Customer Complaint Handling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