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CREDIT ASSESSMENT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SOP-FIN-027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credit assessment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credit assessment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credit assessment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SOP-FIN-027  |  Customer Credit Assessment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