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PAYMENT COLLECTION AND OVERDUE ACCOUNTS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SOP-FIN-036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payment collection and overdue accounts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payment collection and overdue accounts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payment collection and overdue accounts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SOP-FIN-036  |  Payment Collection and Overdue Accounts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