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SATISFACTION MEASUREMENT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SOP-CUS-042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satisfaction measurement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satisfaction measurement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satisfaction measurement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SOP-CUS-042  |  Customer Satisfaction Measurement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