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CYBERSECURITY INCIDENT RESPONSE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SOP-INF-016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cybersecurity incident response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cybersecurity incident response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cybersecurity incident response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SOP-INF-016  |  Cybersecurity Incident Response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