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DATA BACKUP AND RECOVERY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SOP-INF-015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data backup and recovery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data backup and recovery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data backup and recovery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SOP-INF-015  |  Data Backup and Recovery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