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DELAY AND EXTENSION OF TIME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SOP-CON-070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delay and extension of time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delay and extension of time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delay and extension of time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SOP-CON-070  |  Delay and Extension of Time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