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DELIVERY SCHEDULING AND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SOP-OPE-034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Building Materials Supplier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delivery scheduling and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delivery scheduling and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delivery scheduling and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SOP-OPE-034  |  Delivery Scheduling and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