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DEVELOPMENT BUDGET AND STAGE-GATE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SOP-FIN-179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Project Developer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development budget and stage-gate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development budget and stage-gate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development budget and stage-gate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SOP-FIN-179  |  Development Budget and Stage-gate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