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PROJECT CONSULTANT SELECTION AND APPOINTMENT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SOP-PRO-176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Project Developer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project consultant selection and appointment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project consultant selection and appointment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project consultant selection and appointment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SOP-PRO-176  |  Project Consultant Selection and Appointment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