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DESIGN BRIEF PREPARATION AND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SOP-PRO-177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Project Developer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design brief preparation and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design brief preparation and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design brief preparation and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SOP-PRO-177  |  Design Brief Preparation and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