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LAND DUE DILIGENCE AND DEVELOPMENT CONSTRAINTS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SOP-CON-175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land due diligence and development constraints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land due diligence and development constraints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land due diligence and development constraints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SOP-CON-175  |  Land Due Diligence and Development Constraints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