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FEASIBILITY AND INVESTMENT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SOP-CON-174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Project Developer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feasibility and investment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feasibility and investment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feasibility and investment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SOP-CON-174  |  Project Feasibility and Investment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