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RESOURCE EXPLORATION AND DEVELOPMENT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SOP-PRO-167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resource exploration and development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resource exploration and development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resource exploration and development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SOP-PRO-167  |  Resource Exploration and Development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