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PRODUCT MEASUREMENT, CUSTODY TRANSFER AND RECONCILIATION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SOP-FIN-172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Energy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product measurement, custody transfer and reconciliation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product measurement, custody transfer and reconciliation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product measurement, custody transfer and reconciliation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approved instruction describing scope, sequence, controls and output.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operation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instruction and records output, quantity, location and required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resources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 instruction, resources, competence, materials, equipment and risks.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work after all critical controls are available.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performer follows the sequence and records time, quantity and deviations.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Failures are segregated, corrected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confirms output and any limitations or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work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records and updates stock, asset or operating reports.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instruction and execution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SOP-FIN-172  |  Product Measurement, Custody Transfer and Reconciliation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