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PRODUCTION OPERATIONS AND PERFORMANCE MONITORING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SOP-OPE-168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Energy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production operations and performance monitoring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production operations and performance monitoring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production operations and performance monitoring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SOP-OPE-168  |  Production Operations and Performance Monitoring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