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000"/>
        <w:jc w:val="center"/>
      </w:pPr>
      <w:r>
        <w:rPr>
          <w:rFonts w:ascii="Arial" w:hAnsi="Arial"/>
          <w:b/>
          <w:color w:val="12304A"/>
          <w:sz w:val="42"/>
        </w:rPr>
        <w:t>STANDARD OPERATING PROCEDURE</w:t>
        <w:br/>
        <w:t>FINAL ACCOUNT PREPARATION AND SETTLEMENT</w:t>
      </w:r>
    </w:p>
    <w:p>
      <w:pPr>
        <w:jc w:val="center"/>
      </w:pPr>
      <w:r>
        <w:rPr>
          <w:rFonts w:ascii="Arial" w:hAnsi="Arial"/>
          <w:color w:val="1E5A85"/>
          <w:sz w:val="23"/>
        </w:rPr>
        <w:t>A simple template for small and medium enterprises</w:t>
      </w:r>
    </w:p>
    <w:p/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Field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Information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Document code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SOP-CON-074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Revision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00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Department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Contract &amp; Commercial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Category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Main Contractor and Construction Project Management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[Position title]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Effective date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[DD/MM/YYYY]</w:t>
            </w:r>
          </w:p>
        </w:tc>
      </w:tr>
    </w:tbl>
    <w:p>
      <w:pPr>
        <w:spacing w:after="20"/>
      </w:pPr>
    </w:p>
    <w:p>
      <w:pPr>
        <w:jc w:val="center"/>
      </w:pPr>
      <w:r>
        <w:rPr>
          <w:b/>
          <w:color w:val="9C2F2F"/>
        </w:rPr>
        <w:t>Customise position titles, action times and retention periods before use.</w:t>
      </w:r>
    </w:p>
    <w:p>
      <w:r>
        <w:br w:type="page"/>
      </w:r>
    </w:p>
    <w:p>
      <w:pPr>
        <w:pStyle w:val="Heading1"/>
        <w:keepNext/>
      </w:pPr>
      <w:r>
        <w:t>1. Purpose</w:t>
      </w:r>
    </w:p>
    <w:p>
      <w:r>
        <w:t>To establish a simple, controlled method for final account preparation and settlement so that responsibilities are clear, outputs are reviewed before approval and records can be retrieved.</w:t>
      </w:r>
    </w:p>
    <w:p>
      <w:pPr>
        <w:pStyle w:val="Heading1"/>
        <w:keepNext/>
      </w:pPr>
      <w:r>
        <w:t>2. Scope and Process Summary</w:t>
      </w:r>
    </w:p>
    <w:p>
      <w:r>
        <w:t>Applies to employees and relevant parties involved in final account preparation and settlement at [company/site]. The process starts when a request or trigger is received and ends when the output is accepted, relevant parties are informed and records are closed.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338"/>
        <w:gridCol w:w="6846"/>
      </w:tblGrid>
      <w:tr>
        <w:trPr>
          <w:tblHeader w:val="true"/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Item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Detail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Request, current references, criteria, date and supporting information.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Main activities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Register, review, perform, check, correct if needed, approve and close.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Output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Accepted final account preparation and settlement output and closure records.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customer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Requester, user, customer or output recipient.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[Accountable position title]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Performance indicator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Completion time, first-time acceptance and number of overdue issues.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3. Key Terms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Term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Meaning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Source document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Original evidence supporting the purpose and amount of a transaction.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role accountable for process decisions, performance and revision.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Evidence created when an activity is performed or a decision is made.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4. Responsibilities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783"/>
        <w:gridCol w:w="6401"/>
      </w:tblGrid>
      <w:tr>
        <w:trPr>
          <w:tblHeader w:val="true"/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Responsibility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 / Manager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Approves the work method, provides resources and resolves escalated issues.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Registers requests, coordinates actions, monitors dates and retains records.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Completes work steps, follows controls and records contemporaneous evidence.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Checks the output against criteria and requests correction where needed.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Approver / Recipient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Accepts or rejects the output within delegated authority.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5. Flowchart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328000" cy="6974477"/>
            <wp:docPr id="1" name="Picture 1" title="Process Flowchart" descr="A No decision returns to review after correction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low-finance-en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28000" cy="697447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  <w:keepNext/>
      </w:pPr>
      <w:r>
        <w:t>6. Work Steps</w:t>
      </w:r>
    </w:p>
    <w:tbl>
      <w:tblPr>
        <w:tblW w:type="dxa" w:w="9185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557"/>
        <w:gridCol w:w="1781"/>
        <w:gridCol w:w="4843"/>
        <w:gridCol w:w="2004"/>
      </w:tblGrid>
      <w:tr>
        <w:trPr>
          <w:tblHeader w:val="true"/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No.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Stage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Action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1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Receive transaction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officer receives the transaction with invoices, receipts, contracts or source documents.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 register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2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 documents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officer checks party, amount, date, purpose, account code and completeness.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Checklist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3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Verify amount and budget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reviewer verifies budget, tax, acceptance evidence and authority limit.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4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 separate officer performs matching checks and detects duplicates or alterations.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comments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5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approver decides. Errors are corrected and reviewed again.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6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transaction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Finance processes the transaction and issues transaction evidence.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Handover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7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Reconcile and file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officer reconciles balances, investigates differences and files records.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Closure file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7. Pre-Closure Checklist</w:t>
      </w:r>
    </w:p>
    <w:p>
      <w:pPr>
        <w:pStyle w:val="ListBullet"/>
        <w:spacing w:after="60"/>
      </w:pPr>
      <w:r>
        <w:t>The request, scope and target date have been recorded.</w:t>
      </w:r>
    </w:p>
    <w:p>
      <w:pPr>
        <w:pStyle w:val="ListBullet"/>
        <w:spacing w:after="60"/>
      </w:pPr>
      <w:r>
        <w:t>References and document versions used are current.</w:t>
      </w:r>
    </w:p>
    <w:p>
      <w:pPr>
        <w:pStyle w:val="ListBullet"/>
        <w:spacing w:after="60"/>
      </w:pPr>
      <w:r>
        <w:t>Action owners and the approver are identified.</w:t>
      </w:r>
    </w:p>
    <w:p>
      <w:pPr>
        <w:pStyle w:val="ListBullet"/>
        <w:spacing w:after="60"/>
      </w:pPr>
      <w:r>
        <w:t>Main risks and pre-work controls have been reviewed.</w:t>
      </w:r>
    </w:p>
    <w:p>
      <w:pPr>
        <w:pStyle w:val="ListBullet"/>
        <w:spacing w:after="60"/>
      </w:pPr>
      <w:r>
        <w:t>The output meets acceptance criteria and has evidence.</w:t>
      </w:r>
    </w:p>
    <w:p>
      <w:pPr>
        <w:pStyle w:val="ListBullet"/>
        <w:spacing w:after="60"/>
      </w:pPr>
      <w:r>
        <w:t>Corrections have been reviewed again before approval.</w:t>
      </w:r>
    </w:p>
    <w:p>
      <w:pPr>
        <w:pStyle w:val="ListBullet"/>
        <w:spacing w:after="60"/>
      </w:pPr>
      <w:r>
        <w:t>The recipient has been informed and closure records retained.</w:t>
      </w:r>
    </w:p>
    <w:p>
      <w:pPr>
        <w:pStyle w:val="Heading1"/>
        <w:keepNext/>
      </w:pPr>
      <w:r>
        <w:t>8. Records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3896"/>
        <w:gridCol w:w="2505"/>
        <w:gridCol w:w="2783"/>
      </w:tblGrid>
      <w:tr>
        <w:trPr>
          <w:tblHeader w:val="true"/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Custodian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Retention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Source documents and transaction evidence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Approval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Issues, corrections and follow-up actions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 after closure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performance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9. Monitoring and SOP Review</w:t>
      </w:r>
    </w:p>
    <w:p>
      <w:r>
        <w:t>The process owner reviews completion time, first-time acceptance and overdue issues monthly. Review this SOP once a year or earlier following a change in operations, law, systems, customer requirements or company structure.</w:t>
      </w:r>
    </w:p>
    <w:p>
      <w:pPr>
        <w:pStyle w:val="Heading1"/>
        <w:keepNext/>
      </w:pPr>
      <w:r>
        <w:t>10. Approval and Revision</w:t>
      </w:r>
    </w:p>
    <w:tbl>
      <w:tblPr>
        <w:tblW w:type="dxa" w:w="9183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226"/>
        <w:gridCol w:w="3061"/>
        <w:gridCol w:w="1948"/>
        <w:gridCol w:w="1948"/>
      </w:tblGrid>
      <w:tr>
        <w:trPr>
          <w:tblHeader w:val="true"/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Name and position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Signature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</w:tbl>
    <w:p>
      <w:pPr>
        <w:spacing w:after="20"/>
      </w:pP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810"/>
        <w:gridCol w:w="1891"/>
        <w:gridCol w:w="4322"/>
        <w:gridCol w:w="2161"/>
      </w:tblGrid>
      <w:tr>
        <w:trPr>
          <w:tblHeader w:val="true"/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Rev.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Revision summary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Approved by</w:t>
            </w:r>
          </w:p>
        </w:tc>
      </w:tr>
      <w:tr>
        <w:trPr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00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[DD/MM/YYYY]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Initial issue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[Name]</w:t>
            </w:r>
          </w:p>
        </w:tc>
      </w:tr>
    </w:tbl>
    <w:p>
      <w:pPr>
        <w:spacing w:after="20"/>
      </w:pP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34" w:bottom="1134" w:left="1134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B6573"/>
        <w:sz w:val="15"/>
      </w:rPr>
      <w:t>Standard Operating Procedure Hub Malaysia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color w:val="5B6573"/>
        <w:sz w:val="16"/>
      </w:rPr>
      <w:t>SOP-CON-074  |  Final Account Preparation and Settlement  |  Rev. 00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rial" w:hAnsi="Arial"/>
      <w:b/>
      <w:bCs/>
      <w:color w:val="12304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ind w:left="340" w:hanging="198"/>
      <w:contextualSpacing/>
    </w:pPr>
    <w:rPr>
      <w:rFonts w:ascii="Arial" w:hAnsi="Arial"/>
      <w:sz w:val="2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