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FINANCIAL CUSTOMER COMPLAINTS AND DISPUTES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SOP-CUS-099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Financial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financial customer complaints and disputes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financial customer complaints and disputes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financial customer complaints and disputes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SOP-CUS-099  |  Financial Customer Complaints and Disputes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