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DUE DILIGENCE AND ACCOUNT OPENING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SOP-FIN-094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due diligence and account opening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due diligence and account opening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due diligence and account opening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SOP-FIN-094  |  Customer Due Diligence and Account Opening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