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FINANCIAL TRANSACTION PROCESSING AND RECONCILIATION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SOP-FIN-097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Financial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financial transaction processing and reconciliation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financial transaction processing and reconciliation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financial transaction processing and reconciliation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SOP-FIN-097  |  Financial Transaction Processing and Reconciliation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