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FIT-OUT INSTALLATION SEQUENCE AND COORDINATION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SOP-OPE-213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Fit-out and Interior Finishes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fit-out installation sequence and coordination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fit-out installation sequence and coordination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fit-out installation sequence and coordination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SOP-OPE-213  |  Fit-out Installation Sequence and Coordination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