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COMPLETED WORK PROTECTION AND SITE CLEANING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SOP-OPE-214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Fit-out and Interior Finishes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completed work protection and site cleaning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completed work protection and site cleaning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completed work protection and site cleaning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SOP-OPE-214  |  Completed Work Protection and Site Cleaning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