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SHOP DRAWING, MOCK-UP AND SAMPLE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SOP-QUA-211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shop drawing, mock-up and sample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shop drawing, mock-up and sample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shop drawing, mock-up and sample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SOP-QUA-211  |  Shop Drawing, Mock-up and Sample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