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FIT-OUT SITE SURVEY AND EXISTING CONDITION VERIFICATION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SOP-PRO-210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Fit-out and Interior Finishes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fit-out site survey and existing condition verification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fit-out site survey and existing condition verification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fit-out site survey and existing condition verification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SOP-PRO-210  |  Fit-out Site Survey and Existing Condition Verification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