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FOOD HYGIENE AND HANDLING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SOP-OPE-021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food hygiene and handling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food hygiene and handling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food hygiene and handling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SOP-OPE-021  |  Food Hygiene and Handling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