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MEDICATION PRESCRIBING, DISPENSING AND ADMINISTRATION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SOP-QUA-152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medication prescribing, dispensing and administration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medication prescribing, dispensing and administration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medication prescribing, dispensing and administration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SOP-QUA-152  |  Medication Prescribing, Dispensing and Administration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