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SITE SAFETY, HEALTH AND ENVIRONMENTAL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SOP-SAF-066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site safety, health and environmental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site safety, health and environmental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site safety, health and environmental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SOP-SAF-066  |  Site Safety, Health and Environmental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