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INDUSTRIAL EQUIPMENT INSTALLATION, SERVICE AND COMMISSIONING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SOP-OPE-090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Industrial Products and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industrial equipment installation, service and commissioning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industrial equipment installation, service and commissioning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industrial equipment installation, service and commissioning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SOP-OPE-090  |  Industrial Equipment Installation, Service and Commissioning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